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7117368" name="8b6a90f0-f033-11ef-b7bb-116e71075b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7450655" name="8b6a90f0-f033-11ef-b7bb-116e71075b5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03891313" name="b26eaa10-f033-11ef-b3bf-0bef301624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454179" name="b26eaa10-f033-11ef-b3bf-0bef301624e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8878043" name="c67290d0-f033-11ef-aa07-436f30c5b6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1360202" name="c67290d0-f033-11ef-aa07-436f30c5b6b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0107345" name="f479dc40-f033-11ef-a0a9-bd3684fba4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582583" name="f479dc40-f033-11ef-a0a9-bd3684fba47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9288564" name="193082f0-f034-11ef-ae6f-91811882fc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67599" name="193082f0-f034-11ef-ae6f-91811882fca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6590716" name="327af7e0-f034-11ef-8279-9daf08b765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7542500" name="327af7e0-f034-11ef-8279-9daf08b765f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5041146" name="7cf21420-f034-11ef-97bf-5b48633cf2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9117592" name="7cf21420-f034-11ef-97bf-5b48633cf2b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 / Estrich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6674156" name="98a858f0-f034-11ef-a39b-a7775b9335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2493535" name="98a858f0-f034-11ef-a39b-a7775b93354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0994177" name="bc2b1380-f034-11ef-8658-f1946d8beda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696867" name="bc2b1380-f034-11ef-8658-f1946d8beda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5.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87854136" name="dcb72350-f034-11ef-bcf6-cdf443aaa1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504174" name="dcb72350-f034-11ef-bcf6-cdf443aaa1d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